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A377A49" w:rsidR="009815C7" w:rsidRPr="007B0071" w:rsidRDefault="008001C3" w:rsidP="00373F3E">
      <w:pPr>
        <w:spacing w:after="0" w:line="240" w:lineRule="auto"/>
        <w:jc w:val="center"/>
        <w:rPr>
          <w:rFonts w:ascii="Sylfaen" w:hAnsi="Sylfaen" w:cs="Sylfaen"/>
          <w:b/>
          <w:lang w:val="ka-GE"/>
        </w:rPr>
      </w:pPr>
      <w:r>
        <w:rPr>
          <w:rFonts w:ascii="Sylfaen" w:hAnsi="Sylfaen" w:cs="Sylfaen"/>
          <w:b/>
          <w:lang w:val="ka-GE"/>
        </w:rPr>
        <w:t xml:space="preserve">ფირდოუსის ქუჩის </w:t>
      </w:r>
      <w:r w:rsidR="00902419">
        <w:rPr>
          <w:rFonts w:ascii="Sylfaen" w:hAnsi="Sylfaen" w:cs="Sylfaen"/>
          <w:b/>
          <w:lang w:val="ka-GE"/>
        </w:rPr>
        <w:t>წყალსადენის</w:t>
      </w:r>
      <w:r w:rsidR="00475830">
        <w:rPr>
          <w:rFonts w:ascii="Sylfaen" w:hAnsi="Sylfaen" w:cs="Sylfaen"/>
          <w:b/>
          <w:lang w:val="ka-GE"/>
        </w:rPr>
        <w:t>ა და წყალარინების</w:t>
      </w:r>
      <w:r w:rsidR="00E17134" w:rsidRPr="00E17134">
        <w:rPr>
          <w:rFonts w:ascii="Sylfaen" w:hAnsi="Sylfaen" w:cs="Sylfaen"/>
          <w:b/>
          <w:lang w:val="ka-GE"/>
        </w:rPr>
        <w:t xml:space="preserve"> ქსელ</w:t>
      </w:r>
      <w:r w:rsidR="00475830">
        <w:rPr>
          <w:rFonts w:ascii="Sylfaen" w:hAnsi="Sylfaen" w:cs="Sylfaen"/>
          <w:b/>
          <w:lang w:val="ka-GE"/>
        </w:rPr>
        <w:t>ებ</w:t>
      </w:r>
      <w:r w:rsidR="00E17134" w:rsidRPr="00E17134">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56B9BEC8" w:rsidR="009261B9" w:rsidRDefault="009261B9" w:rsidP="004A66FB">
      <w:pPr>
        <w:spacing w:after="0" w:line="360" w:lineRule="auto"/>
        <w:rPr>
          <w:rFonts w:asciiTheme="minorHAnsi" w:hAnsiTheme="minorHAnsi"/>
          <w:b/>
          <w:lang w:val="ka-GE"/>
        </w:rPr>
      </w:pPr>
    </w:p>
    <w:p w14:paraId="2ED8F1AC" w14:textId="77777777" w:rsidR="00A57CA0" w:rsidRPr="00A57CA0" w:rsidRDefault="00A57CA0" w:rsidP="004A66FB">
      <w:pPr>
        <w:spacing w:after="0" w:line="360" w:lineRule="auto"/>
        <w:rPr>
          <w:rFonts w:asciiTheme="minorHAnsi" w:hAnsiTheme="minorHAnsi"/>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C5D81B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001C3">
        <w:rPr>
          <w:rFonts w:ascii="Sylfaen" w:hAnsi="Sylfaen" w:cs="Sylfaen"/>
          <w:lang w:val="ka-GE"/>
        </w:rPr>
        <w:t>ფირდოუსის ქუჩი</w:t>
      </w:r>
      <w:r w:rsidR="00475830" w:rsidRPr="00475830">
        <w:rPr>
          <w:rFonts w:ascii="Sylfaen" w:hAnsi="Sylfaen" w:cs="Sylfaen"/>
          <w:lang w:val="ka-GE"/>
        </w:rPr>
        <w:t xml:space="preserve">ს 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1A37125" w:rsidR="00DB5C8D" w:rsidRPr="006005A1" w:rsidRDefault="008001C3" w:rsidP="00696A50">
      <w:pPr>
        <w:spacing w:after="0" w:line="240" w:lineRule="auto"/>
        <w:jc w:val="both"/>
        <w:rPr>
          <w:rFonts w:ascii="Sylfaen" w:hAnsi="Sylfaen" w:cs="Sylfaen"/>
          <w:lang w:val="ka-GE"/>
        </w:rPr>
      </w:pPr>
      <w:r>
        <w:rPr>
          <w:rFonts w:ascii="Sylfaen" w:hAnsi="Sylfaen" w:cs="Sylfaen"/>
          <w:lang w:val="ka-GE"/>
        </w:rPr>
        <w:t xml:space="preserve">ფირდოუსის ქუჩის </w:t>
      </w:r>
      <w:r w:rsidR="00475830" w:rsidRPr="00475830">
        <w:rPr>
          <w:rFonts w:ascii="Sylfaen" w:hAnsi="Sylfaen" w:cs="Sylfaen"/>
          <w:lang w:val="ka-GE"/>
        </w:rPr>
        <w:t xml:space="preserve">წყალსადენისა და წყალარინების ქსელების </w:t>
      </w:r>
      <w:r w:rsidR="0046266B" w:rsidRPr="0046266B">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5F46745B" w14:textId="77777777" w:rsidR="00E16F07" w:rsidRDefault="00591AFD" w:rsidP="00E16F07">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sidR="00E16F07">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2CEA9DFA" w14:textId="77777777" w:rsidR="00E16F07" w:rsidRDefault="00E16F07" w:rsidP="00E16F0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39F433EB" w14:textId="77777777" w:rsidR="008001C3" w:rsidRDefault="008001C3"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E32FB" w:rsidRDefault="00D527CB" w:rsidP="00F7155A">
      <w:pPr>
        <w:jc w:val="both"/>
        <w:rPr>
          <w:rFonts w:ascii="Sylfaen" w:hAnsi="Sylfaen" w:cs="Sylfaen"/>
          <w:color w:val="222222"/>
          <w:shd w:val="clear" w:color="auto" w:fill="FFFFFF"/>
          <w:lang w:val="ka-GE"/>
        </w:rPr>
      </w:pPr>
      <w:r w:rsidRPr="00BE32FB">
        <w:rPr>
          <w:rFonts w:ascii="Sylfaen" w:hAnsi="Sylfaen" w:cs="Sylfaen"/>
          <w:color w:val="222222"/>
          <w:shd w:val="clear" w:color="auto" w:fill="FFFFFF"/>
          <w:lang w:val="ka-GE"/>
        </w:rPr>
        <w:t>პრეტენდენტმა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უნდა</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წარმოადგინოს</w:t>
      </w:r>
      <w:r w:rsidRPr="00BE32FB">
        <w:rPr>
          <w:rFonts w:ascii="Verdana" w:hAnsi="Verdana"/>
          <w:color w:val="222222"/>
          <w:shd w:val="clear" w:color="auto" w:fill="FFFFFF"/>
          <w:lang w:val="ka-GE"/>
        </w:rPr>
        <w:t xml:space="preserve"> </w:t>
      </w:r>
      <w:r w:rsidRPr="00BE32FB">
        <w:rPr>
          <w:rFonts w:ascii="Sylfaen" w:hAnsi="Sylfaen" w:cs="Sylfaen"/>
          <w:color w:val="222222"/>
          <w:shd w:val="clear" w:color="auto" w:fill="FFFFFF"/>
          <w:lang w:val="ka-GE"/>
        </w:rPr>
        <w:t>განფასება</w:t>
      </w:r>
      <w:r w:rsidRPr="00BE32F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E32F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E32FB">
        <w:rPr>
          <w:rFonts w:ascii="Sylfaen" w:hAnsi="Sylfaen" w:cs="Sylfaen"/>
          <w:b/>
          <w:lang w:val="ka-GE"/>
        </w:rPr>
        <w:t>1</w:t>
      </w:r>
      <w:r w:rsidR="00C76391" w:rsidRPr="00BE32F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204C6F6" w:rsidR="00392707" w:rsidRPr="00BE32FB"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CA265C">
        <w:rPr>
          <w:rFonts w:ascii="Sylfaen" w:hAnsi="Sylfaen"/>
          <w:lang w:val="ka-GE"/>
        </w:rPr>
        <w:t>მთაწმინდა-კრწანისის</w:t>
      </w:r>
      <w:r w:rsidR="00EA542F">
        <w:rPr>
          <w:rFonts w:ascii="Sylfaen" w:hAnsi="Sylfaen"/>
          <w:lang w:val="ka-GE"/>
        </w:rPr>
        <w:t xml:space="preserve"> </w:t>
      </w:r>
      <w:r>
        <w:rPr>
          <w:rFonts w:ascii="Sylfaen" w:hAnsi="Sylfaen"/>
          <w:lang w:val="ka-GE"/>
        </w:rPr>
        <w:t>რაიონში</w:t>
      </w:r>
      <w:r w:rsidR="00696A50" w:rsidRPr="00BE32FB">
        <w:rPr>
          <w:rFonts w:ascii="Sylfaen" w:hAnsi="Sylfaen"/>
          <w:lang w:val="ka-GE"/>
        </w:rPr>
        <w:t>;</w:t>
      </w:r>
    </w:p>
    <w:p w14:paraId="1E3773B6" w14:textId="28C821AB" w:rsidR="009203F4" w:rsidRPr="00BE32FB"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E32FB">
        <w:rPr>
          <w:rFonts w:ascii="Sylfaen" w:hAnsi="Sylfaen"/>
          <w:lang w:val="ka-GE"/>
        </w:rPr>
        <w:t>;</w:t>
      </w:r>
    </w:p>
    <w:p w14:paraId="398C3AA4" w14:textId="1EC9DC91" w:rsidR="0044376C" w:rsidRDefault="001466B2" w:rsidP="00FD35B5">
      <w:pPr>
        <w:rPr>
          <w:rFonts w:ascii="Sylfaen" w:hAnsi="Sylfaen"/>
          <w:b/>
          <w:lang w:val="ka-GE"/>
        </w:rPr>
      </w:pPr>
      <w:r w:rsidRPr="00BE32FB">
        <w:rPr>
          <w:rFonts w:ascii="Sylfaen" w:hAnsi="Sylfaen"/>
          <w:b/>
          <w:lang w:val="ka-GE"/>
        </w:rPr>
        <w:t>1.5</w:t>
      </w:r>
      <w:r w:rsidR="0044376C" w:rsidRPr="00BE32F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E32F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E32FB"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E32F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E32FB">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E32FB">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615EC247" w14:textId="77777777" w:rsidR="00B223EC" w:rsidRPr="00BE32FB" w:rsidRDefault="00B223EC" w:rsidP="00B223EC">
      <w:pPr>
        <w:rPr>
          <w:rFonts w:ascii="Sylfaen" w:hAnsi="Sylfaen"/>
          <w:lang w:val="ka-GE"/>
        </w:rPr>
      </w:pPr>
      <w:r>
        <w:rPr>
          <w:rFonts w:ascii="Sylfaen" w:hAnsi="Sylfaen"/>
          <w:lang w:val="ka-GE"/>
        </w:rPr>
        <w:t>2.</w:t>
      </w:r>
      <w:r w:rsidRPr="00BE32FB">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Pr="00BE32FB">
        <w:rPr>
          <w:rFonts w:ascii="Sylfaen" w:hAnsi="Sylfaen"/>
          <w:lang w:val="ka-GE"/>
        </w:rPr>
        <w:t>;</w:t>
      </w:r>
    </w:p>
    <w:p w14:paraId="0B50153B" w14:textId="77777777" w:rsidR="00B223EC" w:rsidRDefault="00B223EC" w:rsidP="00B223EC">
      <w:pPr>
        <w:rPr>
          <w:rFonts w:ascii="Sylfaen" w:hAnsi="Sylfaen"/>
          <w:lang w:val="ka-GE"/>
        </w:rPr>
      </w:pPr>
      <w:r>
        <w:rPr>
          <w:rFonts w:ascii="Sylfaen" w:hAnsi="Sylfaen"/>
          <w:lang w:val="ka-GE"/>
        </w:rPr>
        <w:t>3.</w:t>
      </w:r>
      <w:r w:rsidRPr="00BE32FB">
        <w:rPr>
          <w:rFonts w:ascii="Sylfaen" w:hAnsi="Sylfaen"/>
          <w:lang w:val="ka-GE"/>
        </w:rPr>
        <w:t xml:space="preserve"> </w:t>
      </w:r>
      <w:r w:rsidRPr="007B0071">
        <w:rPr>
          <w:rFonts w:ascii="Sylfaen" w:hAnsi="Sylfaen"/>
          <w:lang w:val="ka-GE"/>
        </w:rPr>
        <w:t>გამოცდილების დამადასტურებელი დოკუმენტები</w:t>
      </w:r>
      <w:r w:rsidRPr="00BE32FB">
        <w:rPr>
          <w:rFonts w:ascii="Sylfaen" w:hAnsi="Sylfaen"/>
          <w:lang w:val="ka-GE"/>
        </w:rPr>
        <w:t xml:space="preserve"> 1.6 </w:t>
      </w:r>
      <w:r w:rsidRPr="007B0071">
        <w:rPr>
          <w:rFonts w:ascii="Sylfaen" w:hAnsi="Sylfaen"/>
          <w:lang w:val="ka-GE"/>
        </w:rPr>
        <w:t>პუნქტის შესაბამისად;</w:t>
      </w:r>
    </w:p>
    <w:p w14:paraId="1A4B4071" w14:textId="77777777" w:rsidR="00B223EC" w:rsidRPr="009634B1" w:rsidRDefault="00B223EC" w:rsidP="00B223E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sidRPr="00BE32FB">
        <w:rPr>
          <w:rFonts w:ascii="Sylfaen" w:hAnsi="Sylfaen"/>
          <w:lang w:val="ka-GE"/>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53F3F7E1" w14:textId="77777777" w:rsidR="00B223EC" w:rsidRDefault="00B223EC" w:rsidP="00B223EC">
      <w:pPr>
        <w:jc w:val="both"/>
        <w:rPr>
          <w:rFonts w:ascii="Sylfaen" w:hAnsi="Sylfaen"/>
          <w:lang w:val="ka-GE"/>
        </w:rPr>
      </w:pPr>
      <w:r w:rsidRPr="00BE32FB">
        <w:rPr>
          <w:rFonts w:ascii="Sylfaen" w:hAnsi="Sylfaen"/>
          <w:lang w:val="ka-GE"/>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517961DB" w14:textId="77777777" w:rsidR="00B223EC" w:rsidRDefault="00B223EC" w:rsidP="00B223EC">
      <w:pPr>
        <w:jc w:val="both"/>
        <w:rPr>
          <w:rFonts w:ascii="Sylfaen" w:hAnsi="Sylfaen"/>
          <w:lang w:val="ka-GE"/>
        </w:rPr>
      </w:pPr>
      <w:r>
        <w:rPr>
          <w:rFonts w:ascii="Sylfaen" w:hAnsi="Sylfaen"/>
          <w:lang w:val="ka-GE"/>
        </w:rPr>
        <w:t>6.</w:t>
      </w:r>
      <w:r w:rsidRPr="00BE32FB">
        <w:rPr>
          <w:rFonts w:ascii="Sylfaen" w:hAnsi="Sylfaen"/>
          <w:lang w:val="ka-GE"/>
        </w:rPr>
        <w:t xml:space="preserve"> </w:t>
      </w:r>
      <w:r>
        <w:rPr>
          <w:rFonts w:ascii="Sylfaen" w:hAnsi="Sylfaen"/>
          <w:lang w:val="ka-GE"/>
        </w:rPr>
        <w:t>ტენდერზე თანდართული ხელმოწერილი „კონტრაქტორის განაცხადი“;</w:t>
      </w:r>
    </w:p>
    <w:p w14:paraId="085F8B31" w14:textId="77777777" w:rsidR="00B223EC" w:rsidRDefault="00B223EC" w:rsidP="00B223EC">
      <w:pPr>
        <w:rPr>
          <w:rFonts w:ascii="Sylfaen" w:hAnsi="Sylfaen"/>
          <w:lang w:val="ka-GE"/>
        </w:rPr>
      </w:pPr>
      <w:r>
        <w:rPr>
          <w:rFonts w:ascii="Sylfaen" w:hAnsi="Sylfaen"/>
          <w:lang w:val="ka-GE"/>
        </w:rPr>
        <w:t>7.</w:t>
      </w:r>
      <w:r w:rsidRPr="00BE32FB">
        <w:rPr>
          <w:rFonts w:ascii="Sylfaen" w:hAnsi="Sylfaen"/>
          <w:lang w:val="ka-GE"/>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17969F07" w:rsidR="00CE69DB" w:rsidRDefault="009634B1" w:rsidP="00B223EC">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E18388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D5236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B49E5">
        <w:rPr>
          <w:rFonts w:ascii="Sylfaen" w:hAnsi="Sylfaen" w:cs="Sylfaen"/>
          <w:b/>
          <w:sz w:val="20"/>
          <w:szCs w:val="20"/>
          <w:lang w:val="ka-GE"/>
        </w:rPr>
        <w:t>16</w:t>
      </w:r>
      <w:bookmarkStart w:id="1" w:name="_GoBack"/>
      <w:bookmarkEnd w:id="1"/>
      <w:r w:rsidR="00A57CA0">
        <w:rPr>
          <w:rFonts w:ascii="Sylfaen" w:hAnsi="Sylfaen" w:cs="Sylfaen"/>
          <w:b/>
          <w:sz w:val="20"/>
          <w:szCs w:val="20"/>
        </w:rPr>
        <w:t xml:space="preserve"> </w:t>
      </w:r>
      <w:r w:rsidR="00A57CA0">
        <w:rPr>
          <w:rFonts w:ascii="Sylfaen" w:hAnsi="Sylfaen" w:cs="Sylfaen"/>
          <w:b/>
          <w:sz w:val="20"/>
          <w:szCs w:val="20"/>
          <w:lang w:val="ka-GE"/>
        </w:rPr>
        <w:t>ივნისი,</w:t>
      </w:r>
      <w:r w:rsidR="008001C3">
        <w:rPr>
          <w:rFonts w:ascii="Sylfaen" w:hAnsi="Sylfaen" w:cs="Sylfaen"/>
          <w:b/>
          <w:sz w:val="20"/>
          <w:szCs w:val="20"/>
          <w:lang w:val="ka-GE"/>
        </w:rPr>
        <w:t xml:space="preserve"> </w:t>
      </w:r>
      <w:r w:rsidR="005756B4">
        <w:rPr>
          <w:rFonts w:ascii="Sylfaen" w:hAnsi="Sylfaen" w:cs="Sylfaen"/>
          <w:b/>
          <w:sz w:val="20"/>
          <w:szCs w:val="20"/>
          <w:lang w:val="ka-GE"/>
        </w:rPr>
        <w:t>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5D4C07B2" w14:textId="77777777" w:rsidR="00FA669B" w:rsidRDefault="00FA669B" w:rsidP="00712DC2">
      <w:pPr>
        <w:jc w:val="both"/>
        <w:rPr>
          <w:rFonts w:ascii="Sylfaen" w:hAnsi="Sylfaen"/>
          <w:b/>
          <w:lang w:val="ka-GE"/>
        </w:rPr>
      </w:pPr>
    </w:p>
    <w:p w14:paraId="285D8F3A" w14:textId="47929431"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4A98ED1E" w:rsidR="00696A50" w:rsidRDefault="00696A50" w:rsidP="00696A50">
      <w:pPr>
        <w:pStyle w:val="ListParagraph"/>
        <w:spacing w:after="0" w:line="360" w:lineRule="auto"/>
        <w:ind w:left="1440"/>
        <w:jc w:val="both"/>
        <w:rPr>
          <w:rFonts w:ascii="Sylfaen" w:hAnsi="Sylfaen"/>
          <w:b/>
          <w:sz w:val="14"/>
          <w:lang w:val="ka-GE"/>
        </w:rPr>
      </w:pPr>
    </w:p>
    <w:p w14:paraId="67CD7B40" w14:textId="175A2F6A" w:rsidR="007E0ED6" w:rsidRDefault="007E0ED6" w:rsidP="00696A50">
      <w:pPr>
        <w:pStyle w:val="ListParagraph"/>
        <w:spacing w:after="0" w:line="360" w:lineRule="auto"/>
        <w:ind w:left="1440"/>
        <w:jc w:val="both"/>
        <w:rPr>
          <w:rFonts w:ascii="Sylfaen" w:hAnsi="Sylfaen"/>
          <w:b/>
          <w:sz w:val="14"/>
          <w:lang w:val="ka-GE"/>
        </w:rPr>
      </w:pPr>
    </w:p>
    <w:p w14:paraId="79D9C262" w14:textId="119DA0D9" w:rsidR="007E0ED6" w:rsidRDefault="007E0ED6" w:rsidP="00696A50">
      <w:pPr>
        <w:pStyle w:val="ListParagraph"/>
        <w:spacing w:after="0" w:line="360" w:lineRule="auto"/>
        <w:ind w:left="1440"/>
        <w:jc w:val="both"/>
        <w:rPr>
          <w:rFonts w:ascii="Sylfaen" w:hAnsi="Sylfaen"/>
          <w:b/>
          <w:sz w:val="14"/>
          <w:lang w:val="ka-GE"/>
        </w:rPr>
      </w:pPr>
    </w:p>
    <w:p w14:paraId="67306F89" w14:textId="594155F1" w:rsidR="007E0ED6" w:rsidRDefault="007E0ED6" w:rsidP="00696A50">
      <w:pPr>
        <w:pStyle w:val="ListParagraph"/>
        <w:spacing w:after="0" w:line="360" w:lineRule="auto"/>
        <w:ind w:left="1440"/>
        <w:jc w:val="both"/>
        <w:rPr>
          <w:rFonts w:ascii="Sylfaen" w:hAnsi="Sylfaen"/>
          <w:b/>
          <w:sz w:val="14"/>
          <w:lang w:val="ka-GE"/>
        </w:rPr>
      </w:pPr>
    </w:p>
    <w:p w14:paraId="3A8AE26E" w14:textId="3EC216F0" w:rsidR="007E0ED6" w:rsidRDefault="007E0ED6" w:rsidP="00696A50">
      <w:pPr>
        <w:pStyle w:val="ListParagraph"/>
        <w:spacing w:after="0" w:line="360" w:lineRule="auto"/>
        <w:ind w:left="1440"/>
        <w:jc w:val="both"/>
        <w:rPr>
          <w:rFonts w:ascii="Sylfaen" w:hAnsi="Sylfaen"/>
          <w:b/>
          <w:sz w:val="14"/>
          <w:lang w:val="ka-GE"/>
        </w:rPr>
      </w:pPr>
    </w:p>
    <w:p w14:paraId="36F6D52C" w14:textId="77777777" w:rsidR="007E0ED6" w:rsidRPr="005248B1" w:rsidRDefault="007E0ED6" w:rsidP="00696A50">
      <w:pPr>
        <w:pStyle w:val="ListParagraph"/>
        <w:spacing w:after="0" w:line="360" w:lineRule="auto"/>
        <w:ind w:left="1440"/>
        <w:jc w:val="both"/>
        <w:rPr>
          <w:rFonts w:ascii="Sylfaen" w:hAnsi="Sylfaen"/>
          <w:b/>
          <w:sz w:val="14"/>
          <w:lang w:val="ka-GE"/>
        </w:rPr>
      </w:pPr>
    </w:p>
    <w:p w14:paraId="1348C87A" w14:textId="50A2942B" w:rsidR="004526FA" w:rsidRDefault="004526FA" w:rsidP="00696A50">
      <w:pPr>
        <w:spacing w:after="0"/>
        <w:jc w:val="both"/>
        <w:rPr>
          <w:rFonts w:ascii="Sylfaen" w:hAnsi="Sylfaen"/>
          <w:b/>
          <w:lang w:val="ka-GE"/>
        </w:rPr>
      </w:pPr>
    </w:p>
    <w:p w14:paraId="081B20D9" w14:textId="36F13D77" w:rsidR="00260CD5" w:rsidRDefault="00260CD5" w:rsidP="00696A50">
      <w:pPr>
        <w:spacing w:after="0"/>
        <w:jc w:val="both"/>
        <w:rPr>
          <w:rFonts w:ascii="Sylfaen" w:hAnsi="Sylfaen"/>
          <w:b/>
          <w:lang w:val="ka-GE"/>
        </w:rPr>
      </w:pPr>
    </w:p>
    <w:p w14:paraId="5FCFC8C8" w14:textId="400ED3B3" w:rsidR="00260CD5" w:rsidRDefault="00260CD5" w:rsidP="00696A50">
      <w:pPr>
        <w:spacing w:after="0"/>
        <w:jc w:val="both"/>
        <w:rPr>
          <w:rFonts w:ascii="Sylfaen" w:hAnsi="Sylfaen"/>
          <w:b/>
          <w:lang w:val="ka-GE"/>
        </w:rPr>
      </w:pPr>
    </w:p>
    <w:p w14:paraId="13DC4FE6" w14:textId="6BA5C3B1" w:rsidR="00260CD5" w:rsidRDefault="00260CD5" w:rsidP="00696A50">
      <w:pPr>
        <w:spacing w:after="0"/>
        <w:jc w:val="both"/>
        <w:rPr>
          <w:rFonts w:ascii="Sylfaen" w:hAnsi="Sylfaen"/>
          <w:b/>
          <w:lang w:val="ka-GE"/>
        </w:rPr>
      </w:pPr>
    </w:p>
    <w:p w14:paraId="51513FC1" w14:textId="6879A1A9" w:rsidR="00260CD5" w:rsidRDefault="00260CD5" w:rsidP="00696A50">
      <w:pPr>
        <w:spacing w:after="0"/>
        <w:jc w:val="both"/>
        <w:rPr>
          <w:rFonts w:ascii="Sylfaen" w:hAnsi="Sylfaen"/>
          <w:b/>
          <w:lang w:val="ka-GE"/>
        </w:rPr>
      </w:pPr>
    </w:p>
    <w:p w14:paraId="1D3BB3E7" w14:textId="7DE8B215" w:rsidR="00260CD5" w:rsidRDefault="00260CD5" w:rsidP="00696A50">
      <w:pPr>
        <w:spacing w:after="0"/>
        <w:jc w:val="both"/>
        <w:rPr>
          <w:rFonts w:ascii="Sylfaen" w:hAnsi="Sylfaen"/>
          <w:b/>
          <w:lang w:val="ka-GE"/>
        </w:rPr>
      </w:pPr>
    </w:p>
    <w:p w14:paraId="6304D1ED" w14:textId="564278DD" w:rsidR="00260CD5" w:rsidRDefault="00260CD5" w:rsidP="00696A50">
      <w:pPr>
        <w:spacing w:after="0"/>
        <w:jc w:val="both"/>
        <w:rPr>
          <w:rFonts w:ascii="Sylfaen" w:hAnsi="Sylfaen"/>
          <w:b/>
          <w:lang w:val="ka-GE"/>
        </w:rPr>
      </w:pPr>
    </w:p>
    <w:p w14:paraId="4F23A0FC" w14:textId="0841BEA2" w:rsidR="00260CD5" w:rsidRDefault="00260CD5" w:rsidP="00696A50">
      <w:pPr>
        <w:spacing w:after="0"/>
        <w:jc w:val="both"/>
        <w:rPr>
          <w:rFonts w:ascii="Sylfaen" w:hAnsi="Sylfaen"/>
          <w:b/>
          <w:lang w:val="ka-GE"/>
        </w:rPr>
      </w:pPr>
    </w:p>
    <w:p w14:paraId="5D3AF037" w14:textId="77777777" w:rsidR="00260CD5" w:rsidRDefault="00260CD5"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lastRenderedPageBreak/>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A5B8C" w14:textId="77777777" w:rsidR="00D313FF" w:rsidRDefault="00D313FF" w:rsidP="007902EA">
      <w:pPr>
        <w:spacing w:after="0" w:line="240" w:lineRule="auto"/>
      </w:pPr>
      <w:r>
        <w:separator/>
      </w:r>
    </w:p>
  </w:endnote>
  <w:endnote w:type="continuationSeparator" w:id="0">
    <w:p w14:paraId="7D5F0E30" w14:textId="77777777" w:rsidR="00D313FF" w:rsidRDefault="00D313F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497E740" w:rsidR="004A3BD8" w:rsidRDefault="004A3BD8">
        <w:pPr>
          <w:pStyle w:val="Footer"/>
          <w:jc w:val="right"/>
        </w:pPr>
        <w:r>
          <w:fldChar w:fldCharType="begin"/>
        </w:r>
        <w:r>
          <w:instrText xml:space="preserve"> PAGE   \* MERGEFORMAT </w:instrText>
        </w:r>
        <w:r>
          <w:fldChar w:fldCharType="separate"/>
        </w:r>
        <w:r w:rsidR="00CB49E5">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96432" w14:textId="77777777" w:rsidR="00D313FF" w:rsidRDefault="00D313FF" w:rsidP="007902EA">
      <w:pPr>
        <w:spacing w:after="0" w:line="240" w:lineRule="auto"/>
      </w:pPr>
      <w:r>
        <w:separator/>
      </w:r>
    </w:p>
  </w:footnote>
  <w:footnote w:type="continuationSeparator" w:id="0">
    <w:p w14:paraId="38D7E0D7" w14:textId="77777777" w:rsidR="00D313FF" w:rsidRDefault="00D313F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E57B5"/>
    <w:rsid w:val="000F03A0"/>
    <w:rsid w:val="000F2C03"/>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4679"/>
    <w:rsid w:val="0017792E"/>
    <w:rsid w:val="00185431"/>
    <w:rsid w:val="00185C9D"/>
    <w:rsid w:val="00187923"/>
    <w:rsid w:val="00194044"/>
    <w:rsid w:val="00197430"/>
    <w:rsid w:val="001A224E"/>
    <w:rsid w:val="001A47AF"/>
    <w:rsid w:val="001B055A"/>
    <w:rsid w:val="001B0D00"/>
    <w:rsid w:val="001B6BD5"/>
    <w:rsid w:val="001B740A"/>
    <w:rsid w:val="001B75E0"/>
    <w:rsid w:val="001B7903"/>
    <w:rsid w:val="001C112D"/>
    <w:rsid w:val="001C2BF2"/>
    <w:rsid w:val="001C7577"/>
    <w:rsid w:val="001D3B12"/>
    <w:rsid w:val="001D63C9"/>
    <w:rsid w:val="001D7A4D"/>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0CD5"/>
    <w:rsid w:val="00266CA0"/>
    <w:rsid w:val="00270BF2"/>
    <w:rsid w:val="00275958"/>
    <w:rsid w:val="00276F7A"/>
    <w:rsid w:val="002778A0"/>
    <w:rsid w:val="00277B37"/>
    <w:rsid w:val="00286127"/>
    <w:rsid w:val="0029272A"/>
    <w:rsid w:val="002A0CB0"/>
    <w:rsid w:val="002A4E62"/>
    <w:rsid w:val="002A60C4"/>
    <w:rsid w:val="002B6F69"/>
    <w:rsid w:val="002B7440"/>
    <w:rsid w:val="002C022E"/>
    <w:rsid w:val="002C066E"/>
    <w:rsid w:val="002C21C7"/>
    <w:rsid w:val="002C42C6"/>
    <w:rsid w:val="002D06EE"/>
    <w:rsid w:val="002D1C7E"/>
    <w:rsid w:val="002D1E74"/>
    <w:rsid w:val="002D2288"/>
    <w:rsid w:val="002D2F27"/>
    <w:rsid w:val="002D611B"/>
    <w:rsid w:val="002E0E5E"/>
    <w:rsid w:val="00300198"/>
    <w:rsid w:val="00300E22"/>
    <w:rsid w:val="003011B3"/>
    <w:rsid w:val="00302948"/>
    <w:rsid w:val="00303697"/>
    <w:rsid w:val="0030606A"/>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03448"/>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66B"/>
    <w:rsid w:val="00462CA0"/>
    <w:rsid w:val="0046501B"/>
    <w:rsid w:val="004708F2"/>
    <w:rsid w:val="004717AB"/>
    <w:rsid w:val="0047583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656"/>
    <w:rsid w:val="005111AB"/>
    <w:rsid w:val="00524088"/>
    <w:rsid w:val="005248B1"/>
    <w:rsid w:val="0052656B"/>
    <w:rsid w:val="00533234"/>
    <w:rsid w:val="00540038"/>
    <w:rsid w:val="00544856"/>
    <w:rsid w:val="005553C3"/>
    <w:rsid w:val="005679EB"/>
    <w:rsid w:val="00567ACA"/>
    <w:rsid w:val="00570483"/>
    <w:rsid w:val="005706BD"/>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F09"/>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3D52"/>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0ED6"/>
    <w:rsid w:val="007E1E28"/>
    <w:rsid w:val="007E2772"/>
    <w:rsid w:val="007F1D40"/>
    <w:rsid w:val="007F3AA0"/>
    <w:rsid w:val="007F4EF2"/>
    <w:rsid w:val="007F4F2B"/>
    <w:rsid w:val="007F7ADB"/>
    <w:rsid w:val="008001C3"/>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D5F3C"/>
    <w:rsid w:val="008E16DA"/>
    <w:rsid w:val="008E33F2"/>
    <w:rsid w:val="008E3D20"/>
    <w:rsid w:val="008E3E42"/>
    <w:rsid w:val="008E55E0"/>
    <w:rsid w:val="008F419D"/>
    <w:rsid w:val="008F44A9"/>
    <w:rsid w:val="00902419"/>
    <w:rsid w:val="0090279D"/>
    <w:rsid w:val="00904044"/>
    <w:rsid w:val="009113A9"/>
    <w:rsid w:val="0091272C"/>
    <w:rsid w:val="00913646"/>
    <w:rsid w:val="0091781A"/>
    <w:rsid w:val="009203F4"/>
    <w:rsid w:val="009214A6"/>
    <w:rsid w:val="00922889"/>
    <w:rsid w:val="00923267"/>
    <w:rsid w:val="00925DC2"/>
    <w:rsid w:val="009261B9"/>
    <w:rsid w:val="00931A9A"/>
    <w:rsid w:val="009360C4"/>
    <w:rsid w:val="00937B0D"/>
    <w:rsid w:val="00940D2A"/>
    <w:rsid w:val="00943A7A"/>
    <w:rsid w:val="00950D10"/>
    <w:rsid w:val="00954423"/>
    <w:rsid w:val="00954527"/>
    <w:rsid w:val="009567A7"/>
    <w:rsid w:val="00957E8C"/>
    <w:rsid w:val="00960CF8"/>
    <w:rsid w:val="009621F5"/>
    <w:rsid w:val="009634B1"/>
    <w:rsid w:val="009743D0"/>
    <w:rsid w:val="009804B1"/>
    <w:rsid w:val="009815C7"/>
    <w:rsid w:val="00981AF8"/>
    <w:rsid w:val="00985307"/>
    <w:rsid w:val="00986534"/>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57CA0"/>
    <w:rsid w:val="00A61028"/>
    <w:rsid w:val="00A62AC7"/>
    <w:rsid w:val="00A63C87"/>
    <w:rsid w:val="00A64AA6"/>
    <w:rsid w:val="00A64E45"/>
    <w:rsid w:val="00A74B75"/>
    <w:rsid w:val="00A76E94"/>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200E"/>
    <w:rsid w:val="00B049C5"/>
    <w:rsid w:val="00B04BAA"/>
    <w:rsid w:val="00B07BFB"/>
    <w:rsid w:val="00B110A0"/>
    <w:rsid w:val="00B11F93"/>
    <w:rsid w:val="00B137F3"/>
    <w:rsid w:val="00B156A3"/>
    <w:rsid w:val="00B223EC"/>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32FB"/>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265C"/>
    <w:rsid w:val="00CA4A83"/>
    <w:rsid w:val="00CA54EE"/>
    <w:rsid w:val="00CB2B75"/>
    <w:rsid w:val="00CB49E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13FF"/>
    <w:rsid w:val="00D32A75"/>
    <w:rsid w:val="00D3468A"/>
    <w:rsid w:val="00D374EE"/>
    <w:rsid w:val="00D43A2F"/>
    <w:rsid w:val="00D44B99"/>
    <w:rsid w:val="00D50B27"/>
    <w:rsid w:val="00D513C2"/>
    <w:rsid w:val="00D51D10"/>
    <w:rsid w:val="00D5236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16F07"/>
    <w:rsid w:val="00E17134"/>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18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542F"/>
    <w:rsid w:val="00EB217E"/>
    <w:rsid w:val="00EB2A89"/>
    <w:rsid w:val="00EB2E15"/>
    <w:rsid w:val="00EC2046"/>
    <w:rsid w:val="00ED55AB"/>
    <w:rsid w:val="00EE0A2D"/>
    <w:rsid w:val="00EE13E4"/>
    <w:rsid w:val="00EE612A"/>
    <w:rsid w:val="00EF34FE"/>
    <w:rsid w:val="00EF7F05"/>
    <w:rsid w:val="00F0297E"/>
    <w:rsid w:val="00F05225"/>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669B"/>
    <w:rsid w:val="00FB16F9"/>
    <w:rsid w:val="00FB230D"/>
    <w:rsid w:val="00FB3B05"/>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BBE20-74B3-40D5-9335-9FD3240A0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1759</TotalTime>
  <Pages>6</Pages>
  <Words>1098</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301</cp:revision>
  <cp:lastPrinted>2015-07-27T06:36:00Z</cp:lastPrinted>
  <dcterms:created xsi:type="dcterms:W3CDTF">2017-02-28T15:04:00Z</dcterms:created>
  <dcterms:modified xsi:type="dcterms:W3CDTF">2023-06-09T13:18:00Z</dcterms:modified>
</cp:coreProperties>
</file>